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A49F8" w14:textId="77777777" w:rsidR="00D91A8E" w:rsidRDefault="00000000">
      <w:pPr>
        <w:pStyle w:val="Title"/>
      </w:pPr>
      <w:r>
        <w:t>ELIA MHANNA</w:t>
      </w:r>
    </w:p>
    <w:p w14:paraId="4BE48303" w14:textId="77777777" w:rsidR="00D91A8E" w:rsidRDefault="00000000">
      <w:r>
        <w:t>Web Developer | Full Stack Developer</w:t>
      </w:r>
    </w:p>
    <w:p w14:paraId="1882F4B7" w14:textId="2F3079F5" w:rsidR="00D91A8E" w:rsidRDefault="00000000">
      <w:r>
        <w:t>Zouk Mikael, Lebanon | +961 76304774 | elia.mhanna2004@gmail.com</w:t>
      </w:r>
      <w:r>
        <w:br/>
        <w:t>LinkedIn: linkedin.com/in/</w:t>
      </w:r>
      <w:r w:rsidR="00297BED">
        <w:t>elia-mhanna</w:t>
      </w:r>
      <w:r>
        <w:t xml:space="preserve"> | </w:t>
      </w:r>
    </w:p>
    <w:p w14:paraId="72F2D629" w14:textId="77777777" w:rsidR="00D91A8E" w:rsidRDefault="00000000">
      <w:pPr>
        <w:pStyle w:val="Heading1"/>
      </w:pPr>
      <w:r>
        <w:t>Professional Summary</w:t>
      </w:r>
    </w:p>
    <w:p w14:paraId="690EE03F" w14:textId="77777777" w:rsidR="00D91A8E" w:rsidRDefault="00000000">
      <w:r>
        <w:t>Computer Science graduate with hands-on experience in web development using HTML, CSS, JavaScript, PHP, Laravel, React, and Next.js. Experienced in building responsive websites, implementing RESTful APIs, and developing user-friendly web applications for real clients. Familiar with WordPress website management, responsive web design, and modern frontend technologies. Passionate about creating high-quality websites, eager to learn, and excited to contribute to client projects in a collaborative environment.</w:t>
      </w:r>
    </w:p>
    <w:p w14:paraId="7ABDCCBD" w14:textId="77777777" w:rsidR="00D91A8E" w:rsidRDefault="00000000">
      <w:pPr>
        <w:pStyle w:val="Heading1"/>
      </w:pPr>
      <w:r>
        <w:t>Technical Skills</w:t>
      </w:r>
    </w:p>
    <w:p w14:paraId="5E647887" w14:textId="77777777" w:rsidR="00D91A8E" w:rsidRDefault="00000000">
      <w:pPr>
        <w:pStyle w:val="ListBullet"/>
      </w:pPr>
      <w:r>
        <w:rPr>
          <w:b/>
        </w:rPr>
        <w:t xml:space="preserve">Web Development: </w:t>
      </w:r>
      <w:r>
        <w:t>HTML5, CSS3, JavaScript, PHP, WordPress (familiar), Responsive Web Design, React, Next.js</w:t>
      </w:r>
    </w:p>
    <w:p w14:paraId="4F70B546" w14:textId="77777777" w:rsidR="00D91A8E" w:rsidRDefault="00000000">
      <w:pPr>
        <w:pStyle w:val="ListBullet"/>
      </w:pPr>
      <w:r>
        <w:rPr>
          <w:b/>
        </w:rPr>
        <w:t xml:space="preserve">Backend: </w:t>
      </w:r>
      <w:r>
        <w:t>Laravel, FastAPI, REST APIs, Authentication</w:t>
      </w:r>
    </w:p>
    <w:p w14:paraId="31E71D4A" w14:textId="77777777" w:rsidR="00D91A8E" w:rsidRDefault="00000000">
      <w:pPr>
        <w:pStyle w:val="ListBullet"/>
      </w:pPr>
      <w:r>
        <w:rPr>
          <w:b/>
        </w:rPr>
        <w:t xml:space="preserve">Databases: </w:t>
      </w:r>
      <w:r>
        <w:t>MySQL, HeidiSQL, SQL</w:t>
      </w:r>
    </w:p>
    <w:p w14:paraId="0A5B7814" w14:textId="77777777" w:rsidR="00D91A8E" w:rsidRDefault="00000000">
      <w:pPr>
        <w:pStyle w:val="ListBullet"/>
      </w:pPr>
      <w:r>
        <w:rPr>
          <w:b/>
        </w:rPr>
        <w:t xml:space="preserve">Tools: </w:t>
      </w:r>
      <w:r>
        <w:t>Git, GitHub, Postman, VS Code, Cursor AI, Expo</w:t>
      </w:r>
    </w:p>
    <w:p w14:paraId="721A42B9" w14:textId="77777777" w:rsidR="00D91A8E" w:rsidRDefault="00000000">
      <w:pPr>
        <w:pStyle w:val="ListBullet"/>
      </w:pPr>
      <w:r>
        <w:rPr>
          <w:b/>
        </w:rPr>
        <w:t xml:space="preserve">Core Concepts: </w:t>
      </w:r>
      <w:r>
        <w:t>Website Development, Website Maintenance, Testing, Troubleshooting, Agile, API Integration, Cross-Browser Compatibility</w:t>
      </w:r>
    </w:p>
    <w:p w14:paraId="747E9A88" w14:textId="77777777" w:rsidR="00D91A8E" w:rsidRDefault="00000000">
      <w:pPr>
        <w:pStyle w:val="Heading1"/>
      </w:pPr>
      <w:r>
        <w:t>Professional Experience</w:t>
      </w:r>
    </w:p>
    <w:p w14:paraId="37FB3FD4" w14:textId="77777777" w:rsidR="00D91A8E" w:rsidRDefault="00000000">
      <w:pPr>
        <w:pStyle w:val="Heading2"/>
      </w:pPr>
      <w:r>
        <w:t>Full Stack Web Developer | FEER MCQUEEN</w:t>
      </w:r>
    </w:p>
    <w:p w14:paraId="3CCC7B90" w14:textId="77777777" w:rsidR="00D91A8E" w:rsidRDefault="00000000">
      <w:r>
        <w:t>June 2025 – June 2026</w:t>
      </w:r>
    </w:p>
    <w:p w14:paraId="0BAD0B19" w14:textId="77777777" w:rsidR="00D91A8E" w:rsidRDefault="00000000">
      <w:pPr>
        <w:pStyle w:val="ListBullet"/>
      </w:pPr>
      <w:r>
        <w:t>Developed responsive websites using HTML, CSS, JavaScript, React, and Next.js.</w:t>
      </w:r>
    </w:p>
    <w:p w14:paraId="088F7203" w14:textId="77777777" w:rsidR="00D91A8E" w:rsidRDefault="00000000">
      <w:pPr>
        <w:pStyle w:val="ListBullet"/>
      </w:pPr>
      <w:r>
        <w:t>Built backend functionality using PHP Laravel.</w:t>
      </w:r>
    </w:p>
    <w:p w14:paraId="02158BD9" w14:textId="77777777" w:rsidR="00D91A8E" w:rsidRDefault="00000000">
      <w:pPr>
        <w:pStyle w:val="ListBullet"/>
      </w:pPr>
      <w:r>
        <w:t>Maintained and updated client websites.</w:t>
      </w:r>
    </w:p>
    <w:p w14:paraId="0FA2C480" w14:textId="77777777" w:rsidR="00D91A8E" w:rsidRDefault="00000000">
      <w:pPr>
        <w:pStyle w:val="ListBullet"/>
      </w:pPr>
      <w:r>
        <w:t>Implemented responsive layouts optimized for desktop and mobile devices.</w:t>
      </w:r>
    </w:p>
    <w:p w14:paraId="72590C9C" w14:textId="77777777" w:rsidR="00D91A8E" w:rsidRDefault="00000000">
      <w:pPr>
        <w:pStyle w:val="ListBullet"/>
      </w:pPr>
      <w:r>
        <w:t>Collaborated with designers and developers on client projects.</w:t>
      </w:r>
    </w:p>
    <w:p w14:paraId="5D45B0A9" w14:textId="77777777" w:rsidR="00D91A8E" w:rsidRDefault="00000000">
      <w:pPr>
        <w:pStyle w:val="ListBullet"/>
      </w:pPr>
      <w:r>
        <w:t>Tested, debugged, and optimized websites for performance.</w:t>
      </w:r>
    </w:p>
    <w:p w14:paraId="55972420" w14:textId="77777777" w:rsidR="00D91A8E" w:rsidRDefault="00000000">
      <w:pPr>
        <w:pStyle w:val="ListBullet"/>
      </w:pPr>
      <w:r>
        <w:t>Worked in Agile development environments and met project deadlines.</w:t>
      </w:r>
    </w:p>
    <w:p w14:paraId="2251CC93" w14:textId="77777777" w:rsidR="00D91A8E" w:rsidRDefault="00000000">
      <w:pPr>
        <w:pStyle w:val="Heading2"/>
      </w:pPr>
      <w:r>
        <w:lastRenderedPageBreak/>
        <w:t>IT Support &amp; Warehouse Management Intern | PC Dealnet</w:t>
      </w:r>
    </w:p>
    <w:p w14:paraId="3721DAED" w14:textId="77777777" w:rsidR="00D91A8E" w:rsidRDefault="00000000">
      <w:r>
        <w:t>June 2024 – September 2024</w:t>
      </w:r>
    </w:p>
    <w:p w14:paraId="28D8806E" w14:textId="77777777" w:rsidR="00D91A8E" w:rsidRDefault="00000000">
      <w:pPr>
        <w:pStyle w:val="ListBullet"/>
      </w:pPr>
      <w:r>
        <w:t>Provided hardware, software, and network troubleshooting.</w:t>
      </w:r>
    </w:p>
    <w:p w14:paraId="14C3B6A2" w14:textId="77777777" w:rsidR="00D91A8E" w:rsidRDefault="00000000">
      <w:pPr>
        <w:pStyle w:val="ListBullet"/>
      </w:pPr>
      <w:r>
        <w:t>Installed and configured IT equipment.</w:t>
      </w:r>
    </w:p>
    <w:p w14:paraId="334220F2" w14:textId="77777777" w:rsidR="00D91A8E" w:rsidRDefault="00000000">
      <w:pPr>
        <w:pStyle w:val="ListBullet"/>
      </w:pPr>
      <w:r>
        <w:t>Managed IT inventory and warehouse operations.</w:t>
      </w:r>
    </w:p>
    <w:p w14:paraId="0AF6B152" w14:textId="77777777" w:rsidR="00D91A8E" w:rsidRDefault="00000000">
      <w:pPr>
        <w:pStyle w:val="ListBullet"/>
      </w:pPr>
      <w:r>
        <w:t>Supported end users while documenting technical issues.</w:t>
      </w:r>
    </w:p>
    <w:p w14:paraId="34FD3C41" w14:textId="77777777" w:rsidR="00D91A8E" w:rsidRDefault="00000000">
      <w:pPr>
        <w:pStyle w:val="Heading1"/>
      </w:pPr>
      <w:r>
        <w:t>Projects</w:t>
      </w:r>
    </w:p>
    <w:p w14:paraId="71FD5C8E" w14:textId="77777777" w:rsidR="00D91A8E" w:rsidRDefault="00000000">
      <w:pPr>
        <w:pStyle w:val="Heading2"/>
      </w:pPr>
      <w:r>
        <w:t>Cloud Pilates Website (Freelance)</w:t>
      </w:r>
    </w:p>
    <w:p w14:paraId="1FD4B6B6" w14:textId="77777777" w:rsidR="00D91A8E" w:rsidRDefault="00000000">
      <w:r>
        <w:t>Technologies: Next.js, React, PHP, Responsive Design</w:t>
      </w:r>
    </w:p>
    <w:p w14:paraId="3E723929" w14:textId="77777777" w:rsidR="00D91A8E" w:rsidRDefault="00000000">
      <w:pPr>
        <w:pStyle w:val="ListBullet"/>
      </w:pPr>
      <w:r>
        <w:t>Designed and developed a responsive Pilates studio website.</w:t>
      </w:r>
    </w:p>
    <w:p w14:paraId="3F07B9F4" w14:textId="77777777" w:rsidR="00D91A8E" w:rsidRDefault="00000000">
      <w:pPr>
        <w:pStyle w:val="ListBullet"/>
      </w:pPr>
      <w:r>
        <w:t>Built an online class booking platform.</w:t>
      </w:r>
    </w:p>
    <w:p w14:paraId="26759A3D" w14:textId="77777777" w:rsidR="00D91A8E" w:rsidRDefault="00000000">
      <w:pPr>
        <w:pStyle w:val="ListBullet"/>
      </w:pPr>
      <w:r>
        <w:t>Integrated online payment functionality.</w:t>
      </w:r>
    </w:p>
    <w:p w14:paraId="08AACC69" w14:textId="77777777" w:rsidR="00D91A8E" w:rsidRDefault="00000000">
      <w:pPr>
        <w:pStyle w:val="ListBullet"/>
      </w:pPr>
      <w:r>
        <w:t>Improved website accessibility and user experience.</w:t>
      </w:r>
    </w:p>
    <w:p w14:paraId="1B709F1B" w14:textId="77777777" w:rsidR="00D91A8E" w:rsidRDefault="00000000">
      <w:pPr>
        <w:pStyle w:val="ListBullet"/>
      </w:pPr>
      <w:r>
        <w:t>Maintained and updated website features and content.</w:t>
      </w:r>
    </w:p>
    <w:p w14:paraId="4A9482CF" w14:textId="77777777" w:rsidR="00D91A8E" w:rsidRDefault="00000000">
      <w:pPr>
        <w:pStyle w:val="Heading2"/>
      </w:pPr>
      <w:r>
        <w:t>AI Fitness Mobile Application</w:t>
      </w:r>
    </w:p>
    <w:p w14:paraId="3E6B1B49" w14:textId="77777777" w:rsidR="00D91A8E" w:rsidRDefault="00000000">
      <w:r>
        <w:t>Technologies: React Native, Laravel, FastAPI, MySQL, LangChain, Groq API</w:t>
      </w:r>
    </w:p>
    <w:p w14:paraId="2E02A26D" w14:textId="77777777" w:rsidR="00D91A8E" w:rsidRDefault="00000000">
      <w:pPr>
        <w:pStyle w:val="ListBullet"/>
      </w:pPr>
      <w:r>
        <w:t>Developed a full-stack AI-powered fitness application.</w:t>
      </w:r>
    </w:p>
    <w:p w14:paraId="361E0072" w14:textId="77777777" w:rsidR="00D91A8E" w:rsidRDefault="00000000">
      <w:pPr>
        <w:pStyle w:val="ListBullet"/>
      </w:pPr>
      <w:r>
        <w:t>Built REST APIs and secure authentication.</w:t>
      </w:r>
    </w:p>
    <w:p w14:paraId="3803EEE1" w14:textId="77777777" w:rsidR="00D91A8E" w:rsidRDefault="00000000">
      <w:pPr>
        <w:pStyle w:val="ListBullet"/>
      </w:pPr>
      <w:r>
        <w:t>Integrated AI chatbot and personalized meal planning.</w:t>
      </w:r>
    </w:p>
    <w:p w14:paraId="09F002EF" w14:textId="77777777" w:rsidR="00D91A8E" w:rsidRDefault="00000000">
      <w:pPr>
        <w:pStyle w:val="ListBullet"/>
      </w:pPr>
      <w:r>
        <w:t>Designed responsive interfaces and backend architecture.</w:t>
      </w:r>
    </w:p>
    <w:p w14:paraId="57AD5274" w14:textId="77777777" w:rsidR="00D91A8E" w:rsidRDefault="00000000">
      <w:pPr>
        <w:pStyle w:val="Heading1"/>
      </w:pPr>
      <w:r>
        <w:t>Education</w:t>
      </w:r>
    </w:p>
    <w:p w14:paraId="2F411EDB" w14:textId="77777777" w:rsidR="00D91A8E" w:rsidRDefault="00000000">
      <w:r>
        <w:t>Bachelor of Science in Computer Science</w:t>
      </w:r>
      <w:r>
        <w:br/>
        <w:t>Notre Dame University (2022–2026)</w:t>
      </w:r>
    </w:p>
    <w:p w14:paraId="704994EB" w14:textId="77777777" w:rsidR="00D91A8E" w:rsidRDefault="00000000">
      <w:pPr>
        <w:pStyle w:val="Heading1"/>
      </w:pPr>
      <w:r>
        <w:t>Relevant Coursework</w:t>
      </w:r>
    </w:p>
    <w:p w14:paraId="51E2E1A6" w14:textId="77777777" w:rsidR="00D91A8E" w:rsidRDefault="00000000">
      <w:pPr>
        <w:pStyle w:val="ListBullet"/>
      </w:pPr>
      <w:r>
        <w:t>Web Development</w:t>
      </w:r>
    </w:p>
    <w:p w14:paraId="07F774E6" w14:textId="77777777" w:rsidR="00D91A8E" w:rsidRDefault="00000000">
      <w:pPr>
        <w:pStyle w:val="ListBullet"/>
      </w:pPr>
      <w:r>
        <w:t>Database Systems</w:t>
      </w:r>
    </w:p>
    <w:p w14:paraId="3B4C5BFE" w14:textId="77777777" w:rsidR="00D91A8E" w:rsidRDefault="00000000">
      <w:pPr>
        <w:pStyle w:val="ListBullet"/>
      </w:pPr>
      <w:r>
        <w:t>Software Engineering</w:t>
      </w:r>
    </w:p>
    <w:p w14:paraId="7B720134" w14:textId="77777777" w:rsidR="00D91A8E" w:rsidRDefault="00000000">
      <w:pPr>
        <w:pStyle w:val="ListBullet"/>
      </w:pPr>
      <w:r>
        <w:t>Object-Oriented Programming</w:t>
      </w:r>
    </w:p>
    <w:p w14:paraId="5FA5113D" w14:textId="77777777" w:rsidR="00D91A8E" w:rsidRDefault="00000000">
      <w:pPr>
        <w:pStyle w:val="ListBullet"/>
      </w:pPr>
      <w:r>
        <w:t>Mobile Application Development</w:t>
      </w:r>
    </w:p>
    <w:p w14:paraId="5A9339FC" w14:textId="77777777" w:rsidR="00D91A8E" w:rsidRDefault="00000000">
      <w:pPr>
        <w:pStyle w:val="ListBullet"/>
      </w:pPr>
      <w:r>
        <w:t>Computer Networks</w:t>
      </w:r>
    </w:p>
    <w:p w14:paraId="5D2456CE" w14:textId="77777777" w:rsidR="00D91A8E" w:rsidRDefault="00000000">
      <w:pPr>
        <w:pStyle w:val="Heading1"/>
      </w:pPr>
      <w:r>
        <w:lastRenderedPageBreak/>
        <w:t>Languages</w:t>
      </w:r>
    </w:p>
    <w:p w14:paraId="56230A01" w14:textId="77777777" w:rsidR="00D91A8E" w:rsidRDefault="00000000">
      <w:pPr>
        <w:pStyle w:val="ListBullet"/>
      </w:pPr>
      <w:r>
        <w:t>Arabic – Native</w:t>
      </w:r>
    </w:p>
    <w:p w14:paraId="1943BB28" w14:textId="77777777" w:rsidR="00D91A8E" w:rsidRDefault="00000000">
      <w:pPr>
        <w:pStyle w:val="ListBullet"/>
      </w:pPr>
      <w:r>
        <w:t>English – Fluent</w:t>
      </w:r>
    </w:p>
    <w:p w14:paraId="566FAB7F" w14:textId="77777777" w:rsidR="00D91A8E" w:rsidRDefault="00000000">
      <w:pPr>
        <w:pStyle w:val="ListBullet"/>
      </w:pPr>
      <w:r>
        <w:t>French – Intermediate</w:t>
      </w:r>
    </w:p>
    <w:p w14:paraId="1513094C" w14:textId="77777777" w:rsidR="00D91A8E" w:rsidRDefault="00000000">
      <w:pPr>
        <w:pStyle w:val="ListBullet"/>
      </w:pPr>
      <w:r>
        <w:t>German – Intermediate</w:t>
      </w:r>
    </w:p>
    <w:sectPr w:rsidR="00D91A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4836836">
    <w:abstractNumId w:val="8"/>
  </w:num>
  <w:num w:numId="2" w16cid:durableId="1336375861">
    <w:abstractNumId w:val="6"/>
  </w:num>
  <w:num w:numId="3" w16cid:durableId="604922618">
    <w:abstractNumId w:val="5"/>
  </w:num>
  <w:num w:numId="4" w16cid:durableId="1437672693">
    <w:abstractNumId w:val="4"/>
  </w:num>
  <w:num w:numId="5" w16cid:durableId="2044087445">
    <w:abstractNumId w:val="7"/>
  </w:num>
  <w:num w:numId="6" w16cid:durableId="782261973">
    <w:abstractNumId w:val="3"/>
  </w:num>
  <w:num w:numId="7" w16cid:durableId="228149215">
    <w:abstractNumId w:val="2"/>
  </w:num>
  <w:num w:numId="8" w16cid:durableId="998852749">
    <w:abstractNumId w:val="1"/>
  </w:num>
  <w:num w:numId="9" w16cid:durableId="34501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D7976"/>
    <w:rsid w:val="0029639D"/>
    <w:rsid w:val="00297BED"/>
    <w:rsid w:val="00326F90"/>
    <w:rsid w:val="00AA1D8D"/>
    <w:rsid w:val="00B47730"/>
    <w:rsid w:val="00CB0664"/>
    <w:rsid w:val="00D91A8E"/>
    <w:rsid w:val="00E9040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3A12C2"/>
  <w14:defaultImageDpi w14:val="300"/>
  <w15:docId w15:val="{FB005FFE-A511-439D-A0F7-8C2FC27CF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elia mhanna</cp:lastModifiedBy>
  <cp:revision>2</cp:revision>
  <dcterms:created xsi:type="dcterms:W3CDTF">2026-06-23T18:12:00Z</dcterms:created>
  <dcterms:modified xsi:type="dcterms:W3CDTF">2026-06-23T18:12:00Z</dcterms:modified>
  <cp:category/>
</cp:coreProperties>
</file>